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0621686" name="019f888c-5542-7be6-94be-e6894b762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258732" name="019f888c-5542-7be6-94be-e6894b76254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6691005" name="019f8886-4f14-787d-9677-abbdc9b965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445210" name="019f8886-4f14-787d-9677-abbdc9b965a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Dachstuhl </w:t>
            </w:r>
          </w:p>
        </w:tc>
        <w:tc>
          <w:p>
            <w:pPr>
              <w:spacing w:before="0" w:after="0" w:line="240" w:lineRule="auto"/>
            </w:pPr>
            <w:r>
              <w:t>Dachstuhl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348399" name="019f8886-c8c4-7876-9d6f-a7677bccc8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420534" name="019f8886-c8c4-7876-9d6f-a7677bccc82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OG -EG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272835" name="019f888e-a7a2-73e4-b9b8-e018e0154f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270361" name="019f888e-a7a2-73e4-b9b8-e018e0154f3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6240541" name="019f889d-54d9-7be4-a460-932315e7a7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96524" name="019f889d-54d9-7be4-a460-932315e7a7d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8292604" name="019f88ab-ccc5-7337-b9e4-15e3e7ba9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079674" name="019f88ab-ccc5-7337-b9e4-15e3e7ba91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7844228" name="019f88bf-94ef-7040-a26b-840f4cba32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836158" name="019f88bf-94ef-7040-a26b-840f4cba32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8549592" name="019f889e-818d-7707-affd-e34856525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838322" name="019f889e-818d-7707-affd-e348565256f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5426563" name="019f88a4-1c54-766a-8227-66e01526ed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479526" name="019f88a4-1c54-766a-8227-66e01526edd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6339795" name="019f88ac-3b64-76de-aa1e-8039304f8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310043" name="019f88ac-3b64-76de-aa1e-8039304f8bd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6928742" name="019f88b3-d97f-773b-b8c0-232feab3f7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890732" name="019f88b3-d97f-773b-b8c0-232feab3f78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9299607" name="019f88a1-03ae-7074-b4eb-8568e5cdd7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83114" name="019f88a1-03ae-7074-b4eb-8568e5cdd7d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3415560" name="019f88ab-5dcb-7069-93d9-1905d8dcb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909798" name="019f88ab-5dcb-7069-93d9-1905d8dcb8a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6112430" name="019f88bc-73b5-71d7-b30b-d6b081dabf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868540" name="019f88bc-73b5-71d7-b30b-d6b081dabfa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Reduit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7938787" name="019f88c4-dcee-7a14-bc9b-fb395a8694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284631" name="019f88c4-dcee-7a14-bc9b-fb395a8694f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6119330" name="019f88cc-51a2-77d7-93ce-519eef7cf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7663" name="019f88cc-51a2-77d7-93ce-519eef7cf29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2804278" name="019f88d8-0c6e-7131-b17c-bf214658a2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4568" name="019f88d8-0c6e-7131-b17c-bf214658a26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4549172" name="019f88db-9d3a-7a64-94b5-ab0e0b68d1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134478" name="019f88db-9d3a-7a64-94b5-ab0e0b68d1e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Pergola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4878545" name="019f88b7-92b9-75aa-bb19-044c8bf7df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349653" name="019f88b7-92b9-75aa-bb19-044c8bf7df7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Reduit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3873077" name="019f88c8-fbbd-703e-803a-f9a118bf04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07268" name="019f88c8-fbbd-703e-803a-f9a118bf044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3744000" name="019f88cf-1990-7676-9b88-c8a3495201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725806" name="019f88cf-1990-7676-9b88-c8a34952011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-DG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5041539" name="019f88d3-10a3-7b89-8c4e-9498e54510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756082" name="019f88d3-10a3-7b89-8c4e-9498e545105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Höhenweg 8, 8564 Wäldi</w:t>
          </w:r>
        </w:p>
        <w:p>
          <w:pPr>
            <w:spacing w:before="0" w:after="0"/>
          </w:pPr>
          <w:r>
            <w:t>1001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